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9384445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68341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082380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129340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410195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611427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5248502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185754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12229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220738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735200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619823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7621539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37419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079442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05116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510677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460105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447988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473779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997811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579576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0246385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66762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233779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832473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1210424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331452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560189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211541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4087516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596412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374555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626955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5132956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181783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2879308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204536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5378044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83205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813303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13730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8653010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58923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7551165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573345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6870237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873041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9860071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092074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080462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566907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4139583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743418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1051627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619750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4279546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718651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310281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272609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7852498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46902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3583031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22245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1997682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951285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2369210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91666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427211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31443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7662130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8247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4736644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071203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9449115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598237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6911438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243002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0890223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250241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867925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438426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footer.xml" Type="http://schemas.openxmlformats.org/officeDocument/2006/relationships/footer" Id="rId4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